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358537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608351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00774950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092485" name="019eda57-7a1f-7136-b29b-f5801018abf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4122620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517371" name="019eda63-f369-7683-aad1-c2c2b124c92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54844187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236909" name="019eda55-1c91-7d8a-8ff7-61be4fdea05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7727488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546023" name="019eda65-d74b-787b-9770-38e634c3c6a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5999575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829534" name="019eda77-b94c-75ba-ac34-ca4a0f6510d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2523523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531124" name="019eda56-4d66-7fc3-8519-d0ef7e2d713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2557118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497695" name="019eda58-b0a8-7097-ac01-47f001dc5e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1838660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272299" name="019eda69-84f4-7586-94e4-bd34d57076d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9198498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678986" name="019eda73-81c1-7747-8b51-6bef6b9fdc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8495830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611430" name="019eda7a-fc44-73b5-9e75-4f17a38b19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98126873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013168" name="019eda7f-41ed-7b73-a29c-d86a0a2df4a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2835396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239756" name="019eda83-8acf-7aa6-9398-167a54ae793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10390890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021994" name="019eda8e-3be6-7036-9736-dc66d989d34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Stallfassade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36850511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64199" name="019eda8e-fe29-727d-b6bd-d76be99875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6940961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248829" name="019eda59-ee55-7203-988f-63eedd4b2ee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164883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835236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0187586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857129" name="019eda75-7651-7c29-9a48-68e1307d03f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08784072" name="019eda6a-79e2-7419-a40c-17c6e9691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381926" name="019eda6a-79e2-7419-a40c-17c6e9691ef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24914970" name="019eda72-b091-7562-85cd-369665c93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940175" name="019eda72-b091-7562-85cd-369665c931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5834723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641479" name="019eda7b-dfd1-7481-b423-a37e891e43f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4311216" name="019eda80-dd67-7f00-bc93-b390e97b0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383868" name="019eda80-dd67-7f00-bc93-b390e97b001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0603996" name="019eda84-4bee-73d6-8eee-3ab7dcc7a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425324" name="019eda84-4bee-73d6-8eee-3ab7dcc7a8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2559579" name="019eda91-0aaa-73e8-a673-18e76ba7ef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977494" name="019eda91-0aaa-73e8-a673-18e76ba7efe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